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07 Board Meeting Agenda</w:t>
      </w:r>
    </w:p>
    <w:p>
      <w:r>
        <w:t>Better Managed Buildings - Module 1</w:t>
      </w:r>
    </w:p>
    <w:p>
      <w:pPr>
        <w:pStyle w:val="Heading2"/>
      </w:pPr>
      <w:r>
        <w:t>Meeting Date</w:t>
      </w:r>
    </w:p>
    <w:p>
      <w:r>
        <w:t>______________________________________________</w:t>
      </w:r>
    </w:p>
    <w:p>
      <w:pPr>
        <w:pStyle w:val="Heading2"/>
      </w:pPr>
      <w:r>
        <w:t>Attendees</w:t>
      </w:r>
    </w:p>
    <w:p>
      <w:r>
        <w:t>______________________________________________</w:t>
      </w:r>
    </w:p>
    <w:p>
      <w:pPr>
        <w:pStyle w:val="Heading2"/>
      </w:pPr>
      <w:r>
        <w:t>Apologies</w:t>
      </w:r>
    </w:p>
    <w:p>
      <w:r>
        <w:t>______________________________________________</w:t>
      </w:r>
    </w:p>
    <w:p>
      <w:pPr>
        <w:pStyle w:val="Heading2"/>
      </w:pPr>
      <w:r>
        <w:t>Actions Outstanding</w:t>
      </w:r>
    </w:p>
    <w:p>
      <w:r>
        <w:t>______________________________________________</w:t>
      </w:r>
    </w:p>
    <w:p>
      <w:pPr>
        <w:pStyle w:val="Heading2"/>
      </w:pPr>
      <w:r>
        <w:t>Maintenance</w:t>
      </w:r>
    </w:p>
    <w:p>
      <w:r>
        <w:t>______________________________________________</w:t>
      </w:r>
    </w:p>
    <w:p>
      <w:pPr>
        <w:pStyle w:val="Heading2"/>
      </w:pPr>
      <w:r>
        <w:t>Finance</w:t>
      </w:r>
    </w:p>
    <w:p>
      <w:r>
        <w:t>______________________________________________</w:t>
      </w:r>
    </w:p>
    <w:p>
      <w:pPr>
        <w:pStyle w:val="Heading2"/>
      </w:pPr>
      <w:r>
        <w:t>Resident Issues</w:t>
      </w:r>
    </w:p>
    <w:p>
      <w:r>
        <w:t>______________________________________________</w:t>
      </w:r>
    </w:p>
    <w:p>
      <w:pPr>
        <w:pStyle w:val="Heading2"/>
      </w:pPr>
      <w:r>
        <w:t>Decisions</w:t>
      </w:r>
    </w:p>
    <w:p>
      <w:r>
        <w:t>______________________________________________</w:t>
      </w:r>
    </w:p>
    <w:p>
      <w:pPr>
        <w:pStyle w:val="Heading2"/>
      </w:pPr>
      <w:r>
        <w:t>New Actions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