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05 Annual Building Planner</w:t>
      </w:r>
    </w:p>
    <w:p>
      <w:r>
        <w:t>Better Managed Buildings - Module 1</w:t>
      </w:r>
    </w:p>
    <w:p>
      <w:pPr>
        <w:pStyle w:val="Heading2"/>
      </w:pPr>
      <w:r>
        <w:t>January</w:t>
      </w:r>
    </w:p>
    <w:p>
      <w:r>
        <w:t>______________________________________________</w:t>
      </w:r>
    </w:p>
    <w:p>
      <w:pPr>
        <w:pStyle w:val="Heading2"/>
      </w:pPr>
      <w:r>
        <w:t>February</w:t>
      </w:r>
    </w:p>
    <w:p>
      <w:r>
        <w:t>______________________________________________</w:t>
      </w:r>
    </w:p>
    <w:p>
      <w:pPr>
        <w:pStyle w:val="Heading2"/>
      </w:pPr>
      <w:r>
        <w:t>March</w:t>
      </w:r>
    </w:p>
    <w:p>
      <w:r>
        <w:t>______________________________________________</w:t>
      </w:r>
    </w:p>
    <w:p>
      <w:pPr>
        <w:pStyle w:val="Heading2"/>
      </w:pPr>
      <w:r>
        <w:t>April</w:t>
      </w:r>
    </w:p>
    <w:p>
      <w:r>
        <w:t>______________________________________________</w:t>
      </w:r>
    </w:p>
    <w:p>
      <w:pPr>
        <w:pStyle w:val="Heading2"/>
      </w:pPr>
      <w:r>
        <w:t>May</w:t>
      </w:r>
    </w:p>
    <w:p>
      <w:r>
        <w:t>______________________________________________</w:t>
      </w:r>
    </w:p>
    <w:p>
      <w:pPr>
        <w:pStyle w:val="Heading2"/>
      </w:pPr>
      <w:r>
        <w:t>June</w:t>
      </w:r>
    </w:p>
    <w:p>
      <w:r>
        <w:t>______________________________________________</w:t>
      </w:r>
    </w:p>
    <w:p>
      <w:pPr>
        <w:pStyle w:val="Heading2"/>
      </w:pPr>
      <w:r>
        <w:t>July</w:t>
      </w:r>
    </w:p>
    <w:p>
      <w:r>
        <w:t>______________________________________________</w:t>
      </w:r>
    </w:p>
    <w:p>
      <w:pPr>
        <w:pStyle w:val="Heading2"/>
      </w:pPr>
      <w:r>
        <w:t>August</w:t>
      </w:r>
    </w:p>
    <w:p>
      <w:r>
        <w:t>______________________________________________</w:t>
      </w:r>
    </w:p>
    <w:p>
      <w:pPr>
        <w:pStyle w:val="Heading2"/>
      </w:pPr>
      <w:r>
        <w:t>September</w:t>
      </w:r>
    </w:p>
    <w:p>
      <w:r>
        <w:t>______________________________________________</w:t>
      </w:r>
    </w:p>
    <w:p>
      <w:pPr>
        <w:pStyle w:val="Heading2"/>
      </w:pPr>
      <w:r>
        <w:t>October</w:t>
      </w:r>
    </w:p>
    <w:p>
      <w:r>
        <w:t>______________________________________________</w:t>
      </w:r>
    </w:p>
    <w:p>
      <w:pPr>
        <w:pStyle w:val="Heading2"/>
      </w:pPr>
      <w:r>
        <w:t>November</w:t>
      </w:r>
    </w:p>
    <w:p>
      <w:r>
        <w:t>______________________________________________</w:t>
      </w:r>
    </w:p>
    <w:p>
      <w:pPr>
        <w:pStyle w:val="Heading2"/>
      </w:pPr>
      <w:r>
        <w:t>December</w:t>
      </w:r>
    </w:p>
    <w:p>
      <w:r>
        <w:t>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