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01 Building Information Sheet</w:t>
      </w:r>
    </w:p>
    <w:p>
      <w:r>
        <w:t>Better Managed Buildings - Module 1</w:t>
      </w:r>
    </w:p>
    <w:p>
      <w:pPr>
        <w:pStyle w:val="Heading2"/>
      </w:pPr>
      <w:r>
        <w:t>Building Name</w:t>
      </w:r>
    </w:p>
    <w:p>
      <w:r>
        <w:t>______________________________________________</w:t>
      </w:r>
    </w:p>
    <w:p>
      <w:pPr>
        <w:pStyle w:val="Heading2"/>
      </w:pPr>
      <w:r>
        <w:t>Address</w:t>
      </w:r>
    </w:p>
    <w:p>
      <w:r>
        <w:t>______________________________________________</w:t>
      </w:r>
    </w:p>
    <w:p>
      <w:pPr>
        <w:pStyle w:val="Heading2"/>
      </w:pPr>
      <w:r>
        <w:t>No. of Apartments</w:t>
      </w:r>
    </w:p>
    <w:p>
      <w:r>
        <w:t>______________________________________________</w:t>
      </w:r>
    </w:p>
    <w:p>
      <w:pPr>
        <w:pStyle w:val="Heading2"/>
      </w:pPr>
      <w:r>
        <w:t>No. of Blocks</w:t>
      </w:r>
    </w:p>
    <w:p>
      <w:r>
        <w:t>______________________________________________</w:t>
      </w:r>
    </w:p>
    <w:p>
      <w:pPr>
        <w:pStyle w:val="Heading2"/>
      </w:pPr>
      <w:r>
        <w:t>Managing Agent</w:t>
      </w:r>
    </w:p>
    <w:p>
      <w:r>
        <w:t>______________________________________________</w:t>
      </w:r>
    </w:p>
    <w:p>
      <w:pPr>
        <w:pStyle w:val="Heading2"/>
      </w:pPr>
      <w:r>
        <w:t>Emergency Contact</w:t>
      </w:r>
    </w:p>
    <w:p>
      <w:r>
        <w:t>______________________________________________</w:t>
      </w:r>
    </w:p>
    <w:p>
      <w:pPr>
        <w:pStyle w:val="Heading2"/>
      </w:pPr>
      <w:r>
        <w:t>Insurance Renewal</w:t>
      </w:r>
    </w:p>
    <w:p>
      <w:r>
        <w:t>______________________________________________</w:t>
      </w:r>
    </w:p>
    <w:p>
      <w:pPr>
        <w:pStyle w:val="Heading2"/>
      </w:pPr>
      <w:r>
        <w:t>Fire Risk Assessment Date</w:t>
      </w:r>
    </w:p>
    <w:p>
      <w:r>
        <w:t>______________________________________________</w:t>
      </w:r>
    </w:p>
    <w:p>
      <w:pPr>
        <w:pStyle w:val="Heading2"/>
      </w:pPr>
      <w:r>
        <w:t>Notes</w:t>
      </w:r>
    </w:p>
    <w:p>
      <w:r>
        <w:t>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